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Search Property Attachment and Disposal a matter involving financial impact or loss</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LAW-02-10-069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LAW-02-10-069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Search Property Attachment and Disposal a matter involving financial impact or loss</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